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CE2A3" w14:textId="77777777" w:rsidR="00D0329E" w:rsidRDefault="00000000">
      <w:pPr>
        <w:pStyle w:val="Heading1"/>
      </w:pPr>
      <w:r>
        <w:t>How to Answer: "Why Should We Choose You?" – Staffsync360</w:t>
      </w:r>
    </w:p>
    <w:p w14:paraId="68AF5EBB" w14:textId="77777777" w:rsidR="00D0329E" w:rsidRDefault="00D0329E"/>
    <w:p w14:paraId="2AD20BC5" w14:textId="77777777" w:rsidR="00D0329E" w:rsidRDefault="00000000">
      <w:r>
        <w:t>MAIN RESPONSE (Simple Founder Answer)</w:t>
      </w:r>
    </w:p>
    <w:p w14:paraId="571A4441" w14:textId="77777777" w:rsidR="00D0329E" w:rsidRDefault="00D0329E"/>
    <w:p w14:paraId="25B95A97" w14:textId="77777777" w:rsidR="00D0329E" w:rsidRDefault="00000000">
      <w:r>
        <w:t>That’s a good question.</w:t>
      </w:r>
    </w:p>
    <w:p w14:paraId="52D518B0" w14:textId="77777777" w:rsidR="00D0329E" w:rsidRDefault="00D0329E"/>
    <w:p w14:paraId="5420FCDD" w14:textId="77777777" w:rsidR="00D0329E" w:rsidRDefault="00000000">
      <w:r>
        <w:t>We are building Staffsync360 specially for small and mid-size staffing companies — not for large enterprises.</w:t>
      </w:r>
    </w:p>
    <w:p w14:paraId="10919DD4" w14:textId="77777777" w:rsidR="00D0329E" w:rsidRDefault="00D0329E"/>
    <w:p w14:paraId="3D6084F0" w14:textId="77777777" w:rsidR="00D0329E" w:rsidRDefault="00000000">
      <w:r>
        <w:t>Most ATS tools are complex and expensive. They focus on features, not real daily problems.</w:t>
      </w:r>
    </w:p>
    <w:p w14:paraId="3AD8CA7F" w14:textId="77777777" w:rsidR="00D0329E" w:rsidRDefault="00D0329E"/>
    <w:p w14:paraId="29DD45C7" w14:textId="77777777" w:rsidR="00D0329E" w:rsidRDefault="00000000">
      <w:r>
        <w:t>We focus on 3 things only:</w:t>
      </w:r>
    </w:p>
    <w:p w14:paraId="28CA9C64" w14:textId="77777777" w:rsidR="00D0329E" w:rsidRDefault="00D0329E"/>
    <w:p w14:paraId="7FDE6B89" w14:textId="77777777" w:rsidR="00D0329E" w:rsidRDefault="00000000">
      <w:r>
        <w:t>1. Simple resume management</w:t>
      </w:r>
    </w:p>
    <w:p w14:paraId="12D0645A" w14:textId="77777777" w:rsidR="00D0329E" w:rsidRDefault="00000000">
      <w:r>
        <w:t>2. Clear candidate tracking</w:t>
      </w:r>
    </w:p>
    <w:p w14:paraId="5FA694A7" w14:textId="77777777" w:rsidR="00D0329E" w:rsidRDefault="00000000">
      <w:r>
        <w:t>3. CEO revenue visibility</w:t>
      </w:r>
    </w:p>
    <w:p w14:paraId="14A1C135" w14:textId="77777777" w:rsidR="00D0329E" w:rsidRDefault="00D0329E"/>
    <w:p w14:paraId="1C7DCF5E" w14:textId="77777777" w:rsidR="00D0329E" w:rsidRDefault="00000000">
      <w:r>
        <w:t>So you can stop Excel and WhatsApp,</w:t>
      </w:r>
    </w:p>
    <w:p w14:paraId="21891D12" w14:textId="77777777" w:rsidR="00D0329E" w:rsidRDefault="00000000">
      <w:r>
        <w:t>see recruiter work clearly,</w:t>
      </w:r>
    </w:p>
    <w:p w14:paraId="242CFFCD" w14:textId="77777777" w:rsidR="00D0329E" w:rsidRDefault="00000000">
      <w:r>
        <w:t>and track your business in one place.</w:t>
      </w:r>
    </w:p>
    <w:p w14:paraId="6D5E2127" w14:textId="77777777" w:rsidR="00D0329E" w:rsidRDefault="00D0329E"/>
    <w:p w14:paraId="4F2AD286" w14:textId="77777777" w:rsidR="00D0329E" w:rsidRDefault="00000000">
      <w:r>
        <w:t>Also, you get direct support from me as founder.</w:t>
      </w:r>
    </w:p>
    <w:p w14:paraId="38DB342C" w14:textId="77777777" w:rsidR="00D0329E" w:rsidRDefault="00000000">
      <w:r>
        <w:t>Not a ticket system.</w:t>
      </w:r>
    </w:p>
    <w:p w14:paraId="4C6D5F7D" w14:textId="77777777" w:rsidR="00D0329E" w:rsidRDefault="00D0329E"/>
    <w:p w14:paraId="1AF520A5" w14:textId="77777777" w:rsidR="00D0329E" w:rsidRDefault="00000000">
      <w:r>
        <w:t>That’s why early agencies are choosing us.</w:t>
      </w:r>
    </w:p>
    <w:p w14:paraId="48F21270" w14:textId="77777777" w:rsidR="00D0329E" w:rsidRDefault="00D0329E"/>
    <w:p w14:paraId="09BA2AE2" w14:textId="77777777" w:rsidR="00D0329E" w:rsidRDefault="00000000">
      <w:r>
        <w:lastRenderedPageBreak/>
        <w:t>--------------------------------------------------</w:t>
      </w:r>
    </w:p>
    <w:p w14:paraId="460BCB8F" w14:textId="77777777" w:rsidR="00D0329E" w:rsidRDefault="00D0329E"/>
    <w:p w14:paraId="4D8D1446" w14:textId="77777777" w:rsidR="00D0329E" w:rsidRDefault="00000000">
      <w:r>
        <w:t>IF THEY COMPARE WITH BIG ATS (Zoho, etc.)</w:t>
      </w:r>
    </w:p>
    <w:p w14:paraId="384FADC7" w14:textId="77777777" w:rsidR="00D0329E" w:rsidRDefault="00D0329E"/>
    <w:p w14:paraId="63CA77CB" w14:textId="77777777" w:rsidR="00D0329E" w:rsidRDefault="00000000">
      <w:r>
        <w:t>Big tools are built for HR departments.</w:t>
      </w:r>
    </w:p>
    <w:p w14:paraId="6962920B" w14:textId="77777777" w:rsidR="00D0329E" w:rsidRDefault="00000000">
      <w:r>
        <w:t>We are built for staffing owners.</w:t>
      </w:r>
    </w:p>
    <w:p w14:paraId="05898E09" w14:textId="77777777" w:rsidR="00D0329E" w:rsidRDefault="00000000">
      <w:r>
        <w:t>That’s the difference.</w:t>
      </w:r>
    </w:p>
    <w:p w14:paraId="091AA12D" w14:textId="77777777" w:rsidR="00D0329E" w:rsidRDefault="00D0329E"/>
    <w:p w14:paraId="5DA5EDC6" w14:textId="77777777" w:rsidR="00D0329E" w:rsidRDefault="00000000">
      <w:r>
        <w:t>--------------------------------------------------</w:t>
      </w:r>
    </w:p>
    <w:p w14:paraId="419FA823" w14:textId="77777777" w:rsidR="00D0329E" w:rsidRDefault="00D0329E"/>
    <w:p w14:paraId="25020D13" w14:textId="77777777" w:rsidR="00D0329E" w:rsidRDefault="00000000">
      <w:r>
        <w:t>IF THEY SAY "OTHERS ALSO HAVE ATS"</w:t>
      </w:r>
    </w:p>
    <w:p w14:paraId="5ABC5AE2" w14:textId="77777777" w:rsidR="00D0329E" w:rsidRDefault="00D0329E"/>
    <w:p w14:paraId="06F766CC" w14:textId="77777777" w:rsidR="00D0329E" w:rsidRDefault="00000000">
      <w:r>
        <w:t>Yes, many tools exist.</w:t>
      </w:r>
    </w:p>
    <w:p w14:paraId="5C2F59A7" w14:textId="77777777" w:rsidR="00D0329E" w:rsidRDefault="00000000">
      <w:r>
        <w:t>But we are focusing on staffing revenue and recruiter productivity,</w:t>
      </w:r>
    </w:p>
    <w:p w14:paraId="1F8F48B1" w14:textId="77777777" w:rsidR="00D0329E" w:rsidRDefault="00000000">
      <w:r>
        <w:t>not just candidate storage.</w:t>
      </w:r>
    </w:p>
    <w:p w14:paraId="56E46CCA" w14:textId="77777777" w:rsidR="00D0329E" w:rsidRDefault="00D0329E"/>
    <w:p w14:paraId="142E6DF5" w14:textId="77777777" w:rsidR="00D0329E" w:rsidRDefault="00000000">
      <w:r>
        <w:t>--------------------------------------------------</w:t>
      </w:r>
    </w:p>
    <w:p w14:paraId="543D0B0C" w14:textId="77777777" w:rsidR="00D0329E" w:rsidRDefault="00D0329E"/>
    <w:p w14:paraId="44DDAA4B" w14:textId="77777777" w:rsidR="00D0329E" w:rsidRDefault="00000000">
      <w:r>
        <w:t>CORE POSITIONING LINE</w:t>
      </w:r>
    </w:p>
    <w:p w14:paraId="06DADE69" w14:textId="77777777" w:rsidR="00D0329E" w:rsidRDefault="00D0329E"/>
    <w:p w14:paraId="1593097C" w14:textId="77777777" w:rsidR="00D0329E" w:rsidRDefault="00000000">
      <w:r>
        <w:t>We are not selling software.</w:t>
      </w:r>
    </w:p>
    <w:p w14:paraId="44DF9B62" w14:textId="77777777" w:rsidR="00D0329E" w:rsidRDefault="00000000">
      <w:r>
        <w:t>We are helping staffing owners run their business better.</w:t>
      </w:r>
    </w:p>
    <w:p w14:paraId="5158E76D" w14:textId="77777777" w:rsidR="00D0329E" w:rsidRDefault="00D0329E"/>
    <w:p w14:paraId="5AB31EDB" w14:textId="77777777" w:rsidR="00D0329E" w:rsidRDefault="00000000">
      <w:r>
        <w:t>--------------------------------------------------</w:t>
      </w:r>
    </w:p>
    <w:p w14:paraId="24B3A4BB" w14:textId="77777777" w:rsidR="00D0329E" w:rsidRDefault="00D0329E"/>
    <w:p w14:paraId="7555DAEE" w14:textId="77777777" w:rsidR="00D0329E" w:rsidRDefault="00D0329E"/>
    <w:sectPr w:rsidR="00D0329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47046318">
    <w:abstractNumId w:val="8"/>
  </w:num>
  <w:num w:numId="2" w16cid:durableId="615334351">
    <w:abstractNumId w:val="6"/>
  </w:num>
  <w:num w:numId="3" w16cid:durableId="15930403">
    <w:abstractNumId w:val="5"/>
  </w:num>
  <w:num w:numId="4" w16cid:durableId="1498572432">
    <w:abstractNumId w:val="4"/>
  </w:num>
  <w:num w:numId="5" w16cid:durableId="1328510891">
    <w:abstractNumId w:val="7"/>
  </w:num>
  <w:num w:numId="6" w16cid:durableId="1535969846">
    <w:abstractNumId w:val="3"/>
  </w:num>
  <w:num w:numId="7" w16cid:durableId="1938519848">
    <w:abstractNumId w:val="2"/>
  </w:num>
  <w:num w:numId="8" w16cid:durableId="2097507031">
    <w:abstractNumId w:val="1"/>
  </w:num>
  <w:num w:numId="9" w16cid:durableId="285939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C48E7"/>
    <w:rsid w:val="00326F90"/>
    <w:rsid w:val="00AA1D8D"/>
    <w:rsid w:val="00B47730"/>
    <w:rsid w:val="00C61383"/>
    <w:rsid w:val="00CB0664"/>
    <w:rsid w:val="00D0329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A4C6B6"/>
  <w14:defaultImageDpi w14:val="300"/>
  <w15:docId w15:val="{68D7A0E2-3B2E-440F-8644-2F25AB1D8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varalakshmi maddukuri</cp:lastModifiedBy>
  <cp:revision>2</cp:revision>
  <dcterms:created xsi:type="dcterms:W3CDTF">2026-02-15T06:33:00Z</dcterms:created>
  <dcterms:modified xsi:type="dcterms:W3CDTF">2026-02-15T06:33:00Z</dcterms:modified>
  <cp:category/>
</cp:coreProperties>
</file>