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8406F" w14:textId="77777777" w:rsidR="001D6012" w:rsidRDefault="00000000">
      <w:pPr>
        <w:pStyle w:val="Heading1"/>
      </w:pPr>
      <w:r>
        <w:t>Staffsync360 – WhatsApp Outreach Templates</w:t>
      </w:r>
    </w:p>
    <w:p w14:paraId="2C3C9A99" w14:textId="77777777" w:rsidR="001D6012" w:rsidRDefault="001D6012"/>
    <w:p w14:paraId="2C03A2DF" w14:textId="77777777" w:rsidR="001D6012" w:rsidRDefault="00000000">
      <w:r>
        <w:t>==============================</w:t>
      </w:r>
    </w:p>
    <w:p w14:paraId="228BFCD6" w14:textId="77777777" w:rsidR="001D6012" w:rsidRDefault="00000000">
      <w:r>
        <w:t>1. First Message (Cold Outreach)</w:t>
      </w:r>
    </w:p>
    <w:p w14:paraId="6F6F5D94" w14:textId="77777777" w:rsidR="001D6012" w:rsidRDefault="00000000">
      <w:r>
        <w:t>==============================</w:t>
      </w:r>
    </w:p>
    <w:p w14:paraId="1E65EDAE" w14:textId="77777777" w:rsidR="001D6012" w:rsidRDefault="001D6012"/>
    <w:p w14:paraId="475BE9E0" w14:textId="77777777" w:rsidR="001D6012" w:rsidRDefault="00000000">
      <w:r>
        <w:t>Hi {{Name}}, this is Sarath.</w:t>
      </w:r>
    </w:p>
    <w:p w14:paraId="2C282306" w14:textId="77777777" w:rsidR="001D6012" w:rsidRDefault="001D6012"/>
    <w:p w14:paraId="1AD45F32" w14:textId="77777777" w:rsidR="001D6012" w:rsidRDefault="00000000">
      <w:r>
        <w:t>I’m building Staffsync360 – ATS software for small staffing companies.</w:t>
      </w:r>
    </w:p>
    <w:p w14:paraId="6054B59D" w14:textId="77777777" w:rsidR="001D6012" w:rsidRDefault="001D6012"/>
    <w:p w14:paraId="2CC82792" w14:textId="77777777" w:rsidR="001D6012" w:rsidRDefault="00000000">
      <w:r>
        <w:t>I’m speaking with a few agency owners to understand recruitment challenges before our launch next month.</w:t>
      </w:r>
    </w:p>
    <w:p w14:paraId="15A2D639" w14:textId="77777777" w:rsidR="001D6012" w:rsidRDefault="001D6012"/>
    <w:p w14:paraId="2300F571" w14:textId="77777777" w:rsidR="001D6012" w:rsidRDefault="00000000">
      <w:r>
        <w:t>Can I take 5 minutes of your time sometime this week?</w:t>
      </w:r>
    </w:p>
    <w:p w14:paraId="76D4B462" w14:textId="77777777" w:rsidR="001D6012" w:rsidRDefault="001D6012"/>
    <w:p w14:paraId="5919069E" w14:textId="77777777" w:rsidR="001D6012" w:rsidRDefault="00000000">
      <w:r>
        <w:t>Thank you.</w:t>
      </w:r>
    </w:p>
    <w:p w14:paraId="301FAE58" w14:textId="77777777" w:rsidR="001D6012" w:rsidRDefault="001D6012"/>
    <w:p w14:paraId="4A7042BB" w14:textId="77777777" w:rsidR="001D6012" w:rsidRDefault="00000000">
      <w:r>
        <w:t>------------------------------</w:t>
      </w:r>
    </w:p>
    <w:p w14:paraId="4FBCD4D4" w14:textId="77777777" w:rsidR="001D6012" w:rsidRDefault="001D6012"/>
    <w:p w14:paraId="1A3D9B24" w14:textId="77777777" w:rsidR="001D6012" w:rsidRDefault="00000000">
      <w:r>
        <w:t>==============================</w:t>
      </w:r>
    </w:p>
    <w:p w14:paraId="48756A8D" w14:textId="77777777" w:rsidR="001D6012" w:rsidRDefault="00000000">
      <w:r>
        <w:t>2. Follow-Up (After 1–2 Days)</w:t>
      </w:r>
    </w:p>
    <w:p w14:paraId="5B857F15" w14:textId="77777777" w:rsidR="001D6012" w:rsidRDefault="00000000">
      <w:r>
        <w:t>==============================</w:t>
      </w:r>
    </w:p>
    <w:p w14:paraId="2B693CFE" w14:textId="77777777" w:rsidR="001D6012" w:rsidRDefault="001D6012"/>
    <w:p w14:paraId="7F55B97B" w14:textId="77777777" w:rsidR="001D6012" w:rsidRDefault="00000000">
      <w:r>
        <w:t>Hi {{Name}}, just following up on my earlier message.</w:t>
      </w:r>
    </w:p>
    <w:p w14:paraId="16B9A264" w14:textId="77777777" w:rsidR="001D6012" w:rsidRDefault="001D6012"/>
    <w:p w14:paraId="6A978FCC" w14:textId="77777777" w:rsidR="001D6012" w:rsidRDefault="00000000">
      <w:r>
        <w:t>Would love to connect when you’re free – only 5 minutes to understand your hiring process.</w:t>
      </w:r>
    </w:p>
    <w:p w14:paraId="53746B29" w14:textId="77777777" w:rsidR="001D6012" w:rsidRDefault="001D6012"/>
    <w:p w14:paraId="343FECDF" w14:textId="77777777" w:rsidR="001D6012" w:rsidRDefault="00000000">
      <w:r>
        <w:t>Thank you.</w:t>
      </w:r>
    </w:p>
    <w:p w14:paraId="136EECD9" w14:textId="77777777" w:rsidR="001D6012" w:rsidRDefault="001D6012"/>
    <w:p w14:paraId="2180FF66" w14:textId="77777777" w:rsidR="001D6012" w:rsidRDefault="00000000">
      <w:r>
        <w:t>------------------------------</w:t>
      </w:r>
    </w:p>
    <w:p w14:paraId="6CD2B93A" w14:textId="77777777" w:rsidR="001D6012" w:rsidRDefault="001D6012"/>
    <w:p w14:paraId="6B18E9B8" w14:textId="77777777" w:rsidR="001D6012" w:rsidRDefault="00000000">
      <w:r>
        <w:t>==============================</w:t>
      </w:r>
    </w:p>
    <w:p w14:paraId="35CB173A" w14:textId="77777777" w:rsidR="001D6012" w:rsidRDefault="00000000">
      <w:r>
        <w:t>3. After Call / Warm Lead</w:t>
      </w:r>
    </w:p>
    <w:p w14:paraId="4B46EEC0" w14:textId="77777777" w:rsidR="001D6012" w:rsidRDefault="00000000">
      <w:r>
        <w:t>==============================</w:t>
      </w:r>
    </w:p>
    <w:p w14:paraId="7B421E0D" w14:textId="77777777" w:rsidR="001D6012" w:rsidRDefault="001D6012"/>
    <w:p w14:paraId="3287E4EA" w14:textId="77777777" w:rsidR="001D6012" w:rsidRDefault="00000000">
      <w:r>
        <w:t>Hi {{Name}}, thank you for your time today.</w:t>
      </w:r>
    </w:p>
    <w:p w14:paraId="2265B928" w14:textId="77777777" w:rsidR="001D6012" w:rsidRDefault="001D6012"/>
    <w:p w14:paraId="337CE655" w14:textId="77777777" w:rsidR="001D6012" w:rsidRDefault="00000000">
      <w:r>
        <w:t xml:space="preserve">As discussed, we’re launching Staffsync360 next month.  </w:t>
      </w:r>
    </w:p>
    <w:p w14:paraId="599D2A90" w14:textId="77777777" w:rsidR="001D6012" w:rsidRDefault="00000000">
      <w:r>
        <w:t>I’ll message you again to schedule a short demo.</w:t>
      </w:r>
    </w:p>
    <w:p w14:paraId="7D76AE6D" w14:textId="77777777" w:rsidR="001D6012" w:rsidRDefault="001D6012"/>
    <w:p w14:paraId="4D0E7CD0" w14:textId="77777777" w:rsidR="001D6012" w:rsidRDefault="00000000">
      <w:r>
        <w:t>Have a great day.</w:t>
      </w:r>
    </w:p>
    <w:p w14:paraId="3FD72316" w14:textId="77777777" w:rsidR="001D6012" w:rsidRDefault="001D6012"/>
    <w:p w14:paraId="3B69CF92" w14:textId="77777777" w:rsidR="001D6012" w:rsidRDefault="00000000">
      <w:r>
        <w:t>------------------------------</w:t>
      </w:r>
    </w:p>
    <w:p w14:paraId="654CDFF1" w14:textId="77777777" w:rsidR="001D6012" w:rsidRDefault="001D6012"/>
    <w:p w14:paraId="5137FA77" w14:textId="77777777" w:rsidR="001D6012" w:rsidRDefault="00000000">
      <w:r>
        <w:t>==============================</w:t>
      </w:r>
    </w:p>
    <w:p w14:paraId="6B907FDE" w14:textId="77777777" w:rsidR="001D6012" w:rsidRDefault="00000000">
      <w:r>
        <w:t>4. Demo Confirmation</w:t>
      </w:r>
    </w:p>
    <w:p w14:paraId="21866348" w14:textId="77777777" w:rsidR="001D6012" w:rsidRDefault="00000000">
      <w:r>
        <w:t>==============================</w:t>
      </w:r>
    </w:p>
    <w:p w14:paraId="3B9B8FE8" w14:textId="77777777" w:rsidR="001D6012" w:rsidRDefault="001D6012"/>
    <w:p w14:paraId="59EC8D73" w14:textId="77777777" w:rsidR="001D6012" w:rsidRDefault="00000000">
      <w:r>
        <w:t>Hi {{Name}}, confirming our demo on {{Date}} at {{Time}}.</w:t>
      </w:r>
    </w:p>
    <w:p w14:paraId="62FB4A45" w14:textId="77777777" w:rsidR="001D6012" w:rsidRDefault="001D6012"/>
    <w:p w14:paraId="5D5D1C92" w14:textId="77777777" w:rsidR="001D6012" w:rsidRDefault="00000000">
      <w:r>
        <w:t>Looking forward to showing you Staffsync360.</w:t>
      </w:r>
    </w:p>
    <w:p w14:paraId="581DEF45" w14:textId="77777777" w:rsidR="001D6012" w:rsidRDefault="001D6012"/>
    <w:p w14:paraId="0F7108EE" w14:textId="77777777" w:rsidR="001D6012" w:rsidRDefault="00000000">
      <w:r>
        <w:lastRenderedPageBreak/>
        <w:t>Thank you.</w:t>
      </w:r>
    </w:p>
    <w:p w14:paraId="7E704449" w14:textId="77777777" w:rsidR="001D6012" w:rsidRDefault="001D6012"/>
    <w:p w14:paraId="33F89CB5" w14:textId="77777777" w:rsidR="001D6012" w:rsidRDefault="00000000">
      <w:r>
        <w:t>------------------------------</w:t>
      </w:r>
    </w:p>
    <w:p w14:paraId="63A08CB7" w14:textId="77777777" w:rsidR="001D6012" w:rsidRDefault="001D6012"/>
    <w:p w14:paraId="214334D4" w14:textId="77777777" w:rsidR="001D6012" w:rsidRDefault="00000000">
      <w:r>
        <w:t>==============================</w:t>
      </w:r>
    </w:p>
    <w:p w14:paraId="2A4E7585" w14:textId="77777777" w:rsidR="001D6012" w:rsidRDefault="00000000">
      <w:r>
        <w:t>5. Gentle Reminder (Before Demo)</w:t>
      </w:r>
    </w:p>
    <w:p w14:paraId="1EFF3441" w14:textId="77777777" w:rsidR="001D6012" w:rsidRDefault="00000000">
      <w:r>
        <w:t>==============================</w:t>
      </w:r>
    </w:p>
    <w:p w14:paraId="3F845949" w14:textId="77777777" w:rsidR="001D6012" w:rsidRDefault="001D6012"/>
    <w:p w14:paraId="53621DC9" w14:textId="77777777" w:rsidR="001D6012" w:rsidRDefault="00000000">
      <w:r>
        <w:t>Hi {{Name}}, just a quick reminder about our demo today at {{Time}}.</w:t>
      </w:r>
    </w:p>
    <w:p w14:paraId="761D80CE" w14:textId="77777777" w:rsidR="001D6012" w:rsidRDefault="001D6012"/>
    <w:p w14:paraId="64E36867" w14:textId="77777777" w:rsidR="001D6012" w:rsidRDefault="00000000">
      <w:r>
        <w:t>See you soon.</w:t>
      </w:r>
    </w:p>
    <w:p w14:paraId="03292425" w14:textId="77777777" w:rsidR="001D6012" w:rsidRDefault="001D6012"/>
    <w:p w14:paraId="5C5C420F" w14:textId="77777777" w:rsidR="001D6012" w:rsidRDefault="00000000">
      <w:r>
        <w:t>------------------------------</w:t>
      </w:r>
    </w:p>
    <w:p w14:paraId="5A5F1024" w14:textId="77777777" w:rsidR="001D6012" w:rsidRDefault="001D6012"/>
    <w:p w14:paraId="0516ACDE" w14:textId="0F9D4E0E" w:rsidR="001D6012" w:rsidRDefault="001D6012"/>
    <w:p w14:paraId="51F274B9" w14:textId="77777777" w:rsidR="001D6012" w:rsidRDefault="001D6012"/>
    <w:sectPr w:rsidR="001D601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29926473">
    <w:abstractNumId w:val="8"/>
  </w:num>
  <w:num w:numId="2" w16cid:durableId="2096510524">
    <w:abstractNumId w:val="6"/>
  </w:num>
  <w:num w:numId="3" w16cid:durableId="704986934">
    <w:abstractNumId w:val="5"/>
  </w:num>
  <w:num w:numId="4" w16cid:durableId="265771203">
    <w:abstractNumId w:val="4"/>
  </w:num>
  <w:num w:numId="5" w16cid:durableId="1109393811">
    <w:abstractNumId w:val="7"/>
  </w:num>
  <w:num w:numId="6" w16cid:durableId="1179545674">
    <w:abstractNumId w:val="3"/>
  </w:num>
  <w:num w:numId="7" w16cid:durableId="1477913563">
    <w:abstractNumId w:val="2"/>
  </w:num>
  <w:num w:numId="8" w16cid:durableId="1593511083">
    <w:abstractNumId w:val="1"/>
  </w:num>
  <w:num w:numId="9" w16cid:durableId="179385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6012"/>
    <w:rsid w:val="0029639D"/>
    <w:rsid w:val="002C48E7"/>
    <w:rsid w:val="00326F90"/>
    <w:rsid w:val="004916A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4B7C6"/>
  <w14:defaultImageDpi w14:val="300"/>
  <w15:docId w15:val="{68D7A0E2-3B2E-440F-8644-2F25AB1D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varalakshmi maddukuri</cp:lastModifiedBy>
  <cp:revision>2</cp:revision>
  <dcterms:created xsi:type="dcterms:W3CDTF">2026-02-15T05:31:00Z</dcterms:created>
  <dcterms:modified xsi:type="dcterms:W3CDTF">2026-02-15T05:31:00Z</dcterms:modified>
  <cp:category/>
</cp:coreProperties>
</file>