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2B27E" w14:textId="77777777" w:rsidR="00595CFC" w:rsidRDefault="00000000">
      <w:pPr>
        <w:pStyle w:val="Heading1"/>
      </w:pPr>
      <w:r>
        <w:t>Staffsync360 – Pre-Launch Outreach Email</w:t>
      </w:r>
    </w:p>
    <w:p w14:paraId="529678B9" w14:textId="77777777" w:rsidR="00595CFC" w:rsidRDefault="00595CFC"/>
    <w:p w14:paraId="71A21FCE" w14:textId="77777777" w:rsidR="00595CFC" w:rsidRDefault="00000000">
      <w:r>
        <w:t>Subject: Quick intro – ATS for small staffing companies (launching soon)</w:t>
      </w:r>
    </w:p>
    <w:p w14:paraId="73AB106D" w14:textId="77777777" w:rsidR="00595CFC" w:rsidRDefault="00595CFC"/>
    <w:p w14:paraId="04A229B3" w14:textId="77777777" w:rsidR="00595CFC" w:rsidRDefault="00000000">
      <w:r>
        <w:t>Hi {{Name}},</w:t>
      </w:r>
    </w:p>
    <w:p w14:paraId="5C26747E" w14:textId="77777777" w:rsidR="00595CFC" w:rsidRDefault="00595CFC"/>
    <w:p w14:paraId="4A4FF604" w14:textId="77777777" w:rsidR="00595CFC" w:rsidRDefault="00000000">
      <w:r>
        <w:t>This is Sarath here.</w:t>
      </w:r>
    </w:p>
    <w:p w14:paraId="789DD509" w14:textId="77777777" w:rsidR="00595CFC" w:rsidRDefault="00595CFC"/>
    <w:p w14:paraId="5A02B573" w14:textId="77777777" w:rsidR="00595CFC" w:rsidRDefault="00000000">
      <w:r>
        <w:t>I’m building Staffsync360, an ATS software specially designed for small and mid-size staffing companies.</w:t>
      </w:r>
    </w:p>
    <w:p w14:paraId="34F7EE4B" w14:textId="77777777" w:rsidR="00595CFC" w:rsidRDefault="00595CFC"/>
    <w:p w14:paraId="267D9435" w14:textId="77777777" w:rsidR="00595CFC" w:rsidRDefault="00000000">
      <w:r>
        <w:t>I’m currently speaking with a few agency owners to understand their recruitment challenges before our launch next month.</w:t>
      </w:r>
    </w:p>
    <w:p w14:paraId="3AAB6A61" w14:textId="77777777" w:rsidR="00595CFC" w:rsidRDefault="00595CFC"/>
    <w:p w14:paraId="5D1CDCC2" w14:textId="77777777" w:rsidR="00595CFC" w:rsidRDefault="00000000">
      <w:r>
        <w:t>I just wanted to check:</w:t>
      </w:r>
    </w:p>
    <w:p w14:paraId="374DF04B" w14:textId="77777777" w:rsidR="00595CFC" w:rsidRDefault="00595CFC"/>
    <w:p w14:paraId="440843B7" w14:textId="77777777" w:rsidR="00595CFC" w:rsidRDefault="00000000">
      <w:r>
        <w:t>- How are you managing resumes today (Excel / WhatsApp / something else)?</w:t>
      </w:r>
    </w:p>
    <w:p w14:paraId="0C1A8E7D" w14:textId="77777777" w:rsidR="00595CFC" w:rsidRDefault="00000000">
      <w:r>
        <w:t>- What is the biggest challenge you face in hiring?</w:t>
      </w:r>
    </w:p>
    <w:p w14:paraId="71D8FE11" w14:textId="77777777" w:rsidR="00595CFC" w:rsidRDefault="00595CFC"/>
    <w:p w14:paraId="2C97B5E8" w14:textId="77777777" w:rsidR="00595CFC" w:rsidRDefault="00000000">
      <w:r>
        <w:t>If you’re open, I’d love to show you a short demo once we launch.</w:t>
      </w:r>
    </w:p>
    <w:p w14:paraId="532A5621" w14:textId="77777777" w:rsidR="00595CFC" w:rsidRDefault="00595CFC"/>
    <w:p w14:paraId="1A370975" w14:textId="77777777" w:rsidR="00595CFC" w:rsidRDefault="00000000">
      <w:r>
        <w:t>No sales pressure — just a quick walkthrough.</w:t>
      </w:r>
    </w:p>
    <w:p w14:paraId="4C727C55" w14:textId="77777777" w:rsidR="00595CFC" w:rsidRDefault="00595CFC"/>
    <w:p w14:paraId="5F18B6DF" w14:textId="77777777" w:rsidR="00595CFC" w:rsidRDefault="00000000">
      <w:r>
        <w:t>Please let me know a good time.</w:t>
      </w:r>
    </w:p>
    <w:p w14:paraId="522C7BBA" w14:textId="77777777" w:rsidR="00595CFC" w:rsidRDefault="00595CFC"/>
    <w:p w14:paraId="0F936BEF" w14:textId="77777777" w:rsidR="00595CFC" w:rsidRDefault="00000000">
      <w:r>
        <w:t>Thank you,</w:t>
      </w:r>
    </w:p>
    <w:p w14:paraId="25A06FBD" w14:textId="77777777" w:rsidR="00595CFC" w:rsidRDefault="00000000">
      <w:r>
        <w:lastRenderedPageBreak/>
        <w:t>Sarath</w:t>
      </w:r>
    </w:p>
    <w:p w14:paraId="16EB7D2E" w14:textId="77777777" w:rsidR="00595CFC" w:rsidRDefault="00000000">
      <w:r>
        <w:t>Co-Founder – Staffsync360</w:t>
      </w:r>
    </w:p>
    <w:p w14:paraId="632E072E" w14:textId="77777777" w:rsidR="00595CFC" w:rsidRDefault="00000000">
      <w:r>
        <w:t>Phone / WhatsApp: {{Your Number}}</w:t>
      </w:r>
    </w:p>
    <w:p w14:paraId="77D655C3" w14:textId="77777777" w:rsidR="00595CFC" w:rsidRDefault="00595CFC"/>
    <w:sectPr w:rsidR="00595CF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07443161">
    <w:abstractNumId w:val="8"/>
  </w:num>
  <w:num w:numId="2" w16cid:durableId="89474612">
    <w:abstractNumId w:val="6"/>
  </w:num>
  <w:num w:numId="3" w16cid:durableId="622998098">
    <w:abstractNumId w:val="5"/>
  </w:num>
  <w:num w:numId="4" w16cid:durableId="699935223">
    <w:abstractNumId w:val="4"/>
  </w:num>
  <w:num w:numId="5" w16cid:durableId="204416718">
    <w:abstractNumId w:val="7"/>
  </w:num>
  <w:num w:numId="6" w16cid:durableId="1696150485">
    <w:abstractNumId w:val="3"/>
  </w:num>
  <w:num w:numId="7" w16cid:durableId="971447129">
    <w:abstractNumId w:val="2"/>
  </w:num>
  <w:num w:numId="8" w16cid:durableId="1087995777">
    <w:abstractNumId w:val="1"/>
  </w:num>
  <w:num w:numId="9" w16cid:durableId="381751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C48E7"/>
    <w:rsid w:val="00326F90"/>
    <w:rsid w:val="00595CFC"/>
    <w:rsid w:val="00AA1D8D"/>
    <w:rsid w:val="00B47730"/>
    <w:rsid w:val="00C9024A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4B080CC"/>
  <w14:defaultImageDpi w14:val="300"/>
  <w15:docId w15:val="{68D7A0E2-3B2E-440F-8644-2F25AB1D8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varalakshmi maddukuri</cp:lastModifiedBy>
  <cp:revision>2</cp:revision>
  <dcterms:created xsi:type="dcterms:W3CDTF">2026-02-15T05:32:00Z</dcterms:created>
  <dcterms:modified xsi:type="dcterms:W3CDTF">2026-02-15T05:32:00Z</dcterms:modified>
  <cp:category/>
</cp:coreProperties>
</file>