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9D982" w14:textId="77777777" w:rsidR="000742C7" w:rsidRDefault="00000000">
      <w:pPr>
        <w:pStyle w:val="Heading1"/>
      </w:pPr>
      <w:r>
        <w:t>Pre-Launch Staffing Owner Conversation Script (Staffsync360)</w:t>
      </w:r>
    </w:p>
    <w:p w14:paraId="580A4138" w14:textId="77777777" w:rsidR="000742C7" w:rsidRDefault="000742C7"/>
    <w:p w14:paraId="1C74D7E3" w14:textId="77777777" w:rsidR="000742C7" w:rsidRDefault="00000000">
      <w:r>
        <w:t>GOAL (Before Launch)</w:t>
      </w:r>
    </w:p>
    <w:p w14:paraId="498AF170" w14:textId="77777777" w:rsidR="000742C7" w:rsidRDefault="00000000">
      <w:r>
        <w:t>Your goal is NOT to sell.</w:t>
      </w:r>
    </w:p>
    <w:p w14:paraId="725D2496" w14:textId="77777777" w:rsidR="000742C7" w:rsidRDefault="00000000">
      <w:r>
        <w:t>Your goal is to:</w:t>
      </w:r>
    </w:p>
    <w:p w14:paraId="7A517298" w14:textId="77777777" w:rsidR="000742C7" w:rsidRDefault="00000000">
      <w:r>
        <w:t>- Understand staffing owners’ problems</w:t>
      </w:r>
    </w:p>
    <w:p w14:paraId="21A624D6" w14:textId="77777777" w:rsidR="000742C7" w:rsidRDefault="00000000">
      <w:r>
        <w:t>- Build warm relationships</w:t>
      </w:r>
    </w:p>
    <w:p w14:paraId="7DDFE3B4" w14:textId="77777777" w:rsidR="000742C7" w:rsidRDefault="00000000">
      <w:r>
        <w:t>- Collect demo-ready leads</w:t>
      </w:r>
    </w:p>
    <w:p w14:paraId="112F78EA" w14:textId="77777777" w:rsidR="000742C7" w:rsidRDefault="000742C7"/>
    <w:p w14:paraId="653E5AAF" w14:textId="77777777" w:rsidR="000742C7" w:rsidRDefault="00000000">
      <w:r>
        <w:t>--------------------------------</w:t>
      </w:r>
    </w:p>
    <w:p w14:paraId="2429D5D3" w14:textId="77777777" w:rsidR="000742C7" w:rsidRDefault="000742C7"/>
    <w:p w14:paraId="73FCC8DB" w14:textId="77777777" w:rsidR="000742C7" w:rsidRDefault="00000000">
      <w:r>
        <w:t>CALL OPENING</w:t>
      </w:r>
    </w:p>
    <w:p w14:paraId="43B26528" w14:textId="77777777" w:rsidR="000742C7" w:rsidRDefault="000742C7"/>
    <w:p w14:paraId="2DDF8314" w14:textId="77777777" w:rsidR="000742C7" w:rsidRDefault="00000000">
      <w:r>
        <w:t>Hi, this is Sarath.</w:t>
      </w:r>
    </w:p>
    <w:p w14:paraId="72B45E0B" w14:textId="77777777" w:rsidR="000742C7" w:rsidRDefault="00000000">
      <w:r>
        <w:t>I’m building ATS software for small staffing companies.</w:t>
      </w:r>
    </w:p>
    <w:p w14:paraId="0C88CCA7" w14:textId="77777777" w:rsidR="000742C7" w:rsidRDefault="00000000">
      <w:r>
        <w:t>I’m speaking with few agency owners to understand recruitment problems.</w:t>
      </w:r>
    </w:p>
    <w:p w14:paraId="771FD17F" w14:textId="77777777" w:rsidR="000742C7" w:rsidRDefault="00000000">
      <w:r>
        <w:t>Can I take 5 minutes of your time?</w:t>
      </w:r>
    </w:p>
    <w:p w14:paraId="1AB4E322" w14:textId="77777777" w:rsidR="000742C7" w:rsidRDefault="000742C7"/>
    <w:p w14:paraId="287A5BB5" w14:textId="77777777" w:rsidR="000742C7" w:rsidRDefault="00000000">
      <w:r>
        <w:t>--------------------------------</w:t>
      </w:r>
    </w:p>
    <w:p w14:paraId="791CE5C0" w14:textId="77777777" w:rsidR="000742C7" w:rsidRDefault="000742C7"/>
    <w:p w14:paraId="64A6DD06" w14:textId="77777777" w:rsidR="000742C7" w:rsidRDefault="00000000">
      <w:r>
        <w:t>QUESTION 1 – Current Process</w:t>
      </w:r>
    </w:p>
    <w:p w14:paraId="707A2D22" w14:textId="77777777" w:rsidR="000742C7" w:rsidRDefault="000742C7"/>
    <w:p w14:paraId="1A225828" w14:textId="77777777" w:rsidR="000742C7" w:rsidRDefault="00000000">
      <w:r>
        <w:t>Today how do you manage resumes?</w:t>
      </w:r>
    </w:p>
    <w:p w14:paraId="329CB21A" w14:textId="77777777" w:rsidR="000742C7" w:rsidRDefault="00000000">
      <w:r>
        <w:t>Excel or WhatsApp or something else?</w:t>
      </w:r>
    </w:p>
    <w:p w14:paraId="4069526E" w14:textId="77777777" w:rsidR="000742C7" w:rsidRDefault="000742C7"/>
    <w:p w14:paraId="238C2EA3" w14:textId="77777777" w:rsidR="000742C7" w:rsidRDefault="00000000">
      <w:r>
        <w:lastRenderedPageBreak/>
        <w:t>--------------------------------</w:t>
      </w:r>
    </w:p>
    <w:p w14:paraId="53E5F389" w14:textId="77777777" w:rsidR="000742C7" w:rsidRDefault="000742C7"/>
    <w:p w14:paraId="37BCC42F" w14:textId="77777777" w:rsidR="000742C7" w:rsidRDefault="00000000">
      <w:r>
        <w:t>QUESTION 2 – Pain Point</w:t>
      </w:r>
    </w:p>
    <w:p w14:paraId="5FBF0AC0" w14:textId="77777777" w:rsidR="000742C7" w:rsidRDefault="000742C7"/>
    <w:p w14:paraId="3F0C531F" w14:textId="77777777" w:rsidR="000742C7" w:rsidRDefault="00000000">
      <w:r>
        <w:t>What is biggest problem you face in hiring?</w:t>
      </w:r>
    </w:p>
    <w:p w14:paraId="56DDB144" w14:textId="77777777" w:rsidR="000742C7" w:rsidRDefault="000742C7"/>
    <w:p w14:paraId="11E651DA" w14:textId="77777777" w:rsidR="000742C7" w:rsidRDefault="00000000">
      <w:r>
        <w:t>(Listen carefully. Do not interrupt.)</w:t>
      </w:r>
    </w:p>
    <w:p w14:paraId="4BDECAFF" w14:textId="77777777" w:rsidR="000742C7" w:rsidRDefault="000742C7"/>
    <w:p w14:paraId="3D1E7852" w14:textId="77777777" w:rsidR="000742C7" w:rsidRDefault="00000000">
      <w:r>
        <w:t>--------------------------------</w:t>
      </w:r>
    </w:p>
    <w:p w14:paraId="54FAB9E7" w14:textId="77777777" w:rsidR="000742C7" w:rsidRDefault="000742C7"/>
    <w:p w14:paraId="31BAC423" w14:textId="77777777" w:rsidR="000742C7" w:rsidRDefault="00000000">
      <w:r>
        <w:t>QUESTION 3 – Future Expectation</w:t>
      </w:r>
    </w:p>
    <w:p w14:paraId="650337CC" w14:textId="77777777" w:rsidR="000742C7" w:rsidRDefault="000742C7"/>
    <w:p w14:paraId="47807915" w14:textId="77777777" w:rsidR="000742C7" w:rsidRDefault="00000000">
      <w:r>
        <w:t>If software can fix one thing for you, what should it be?</w:t>
      </w:r>
    </w:p>
    <w:p w14:paraId="26B1EAA7" w14:textId="77777777" w:rsidR="000742C7" w:rsidRDefault="000742C7"/>
    <w:p w14:paraId="1283E236" w14:textId="77777777" w:rsidR="000742C7" w:rsidRDefault="00000000">
      <w:r>
        <w:t>--------------------------------</w:t>
      </w:r>
    </w:p>
    <w:p w14:paraId="6889E76A" w14:textId="77777777" w:rsidR="000742C7" w:rsidRDefault="000742C7"/>
    <w:p w14:paraId="0D7FB763" w14:textId="77777777" w:rsidR="000742C7" w:rsidRDefault="00000000">
      <w:r>
        <w:t>SOFT CLOSE</w:t>
      </w:r>
    </w:p>
    <w:p w14:paraId="77AAF753" w14:textId="77777777" w:rsidR="000742C7" w:rsidRDefault="000742C7"/>
    <w:p w14:paraId="74DF2B5A" w14:textId="77777777" w:rsidR="000742C7" w:rsidRDefault="00000000">
      <w:r>
        <w:t>We are launching next month.</w:t>
      </w:r>
    </w:p>
    <w:p w14:paraId="308F13CE" w14:textId="77777777" w:rsidR="000742C7" w:rsidRDefault="00000000">
      <w:r>
        <w:t>Would you like me to show demo when ready?</w:t>
      </w:r>
    </w:p>
    <w:p w14:paraId="7BF7A644" w14:textId="77777777" w:rsidR="000742C7" w:rsidRDefault="000742C7"/>
    <w:p w14:paraId="66B27623" w14:textId="77777777" w:rsidR="000742C7" w:rsidRDefault="00000000">
      <w:r>
        <w:t>If YES:</w:t>
      </w:r>
    </w:p>
    <w:p w14:paraId="676B0B3B" w14:textId="77777777" w:rsidR="000742C7" w:rsidRDefault="00000000">
      <w:r>
        <w:t>Thank you sir. I will contact you soon.</w:t>
      </w:r>
    </w:p>
    <w:p w14:paraId="109AD391" w14:textId="77777777" w:rsidR="000742C7" w:rsidRDefault="000742C7"/>
    <w:p w14:paraId="1EB32231" w14:textId="77777777" w:rsidR="000742C7" w:rsidRDefault="00000000">
      <w:r>
        <w:t>If MAYBE:</w:t>
      </w:r>
    </w:p>
    <w:p w14:paraId="59337456" w14:textId="77777777" w:rsidR="000742C7" w:rsidRDefault="00000000">
      <w:r>
        <w:t>No problem. I will update you later.</w:t>
      </w:r>
    </w:p>
    <w:p w14:paraId="2602EC79" w14:textId="77777777" w:rsidR="000742C7" w:rsidRDefault="000742C7"/>
    <w:p w14:paraId="5936A0A4" w14:textId="77777777" w:rsidR="000742C7" w:rsidRDefault="00000000">
      <w:r>
        <w:t>--------------------------------</w:t>
      </w:r>
    </w:p>
    <w:p w14:paraId="1FBDA6BF" w14:textId="77777777" w:rsidR="000742C7" w:rsidRDefault="000742C7"/>
    <w:p w14:paraId="49B2A7D5" w14:textId="77777777" w:rsidR="000742C7" w:rsidRDefault="00000000">
      <w:r>
        <w:t>AFTER EVERY CALL – WRITE IN EXCEL</w:t>
      </w:r>
    </w:p>
    <w:p w14:paraId="65DD63ED" w14:textId="77777777" w:rsidR="000742C7" w:rsidRDefault="000742C7"/>
    <w:p w14:paraId="794F7B39" w14:textId="77777777" w:rsidR="000742C7" w:rsidRDefault="00000000">
      <w:r>
        <w:t>1. Current Tool (Excel / WhatsApp / ATS)</w:t>
      </w:r>
    </w:p>
    <w:p w14:paraId="79372AC5" w14:textId="77777777" w:rsidR="000742C7" w:rsidRDefault="00000000">
      <w:r>
        <w:t>2. Main Problem</w:t>
      </w:r>
    </w:p>
    <w:p w14:paraId="5470CB84" w14:textId="77777777" w:rsidR="000742C7" w:rsidRDefault="00000000">
      <w:r>
        <w:t>3. Interest Level (Yes / Maybe / No)</w:t>
      </w:r>
    </w:p>
    <w:p w14:paraId="063C5BDA" w14:textId="77777777" w:rsidR="000742C7" w:rsidRDefault="000742C7"/>
    <w:p w14:paraId="549C65F4" w14:textId="77777777" w:rsidR="000742C7" w:rsidRDefault="00000000">
      <w:r>
        <w:t>--------------------------------</w:t>
      </w:r>
    </w:p>
    <w:p w14:paraId="0F001E7B" w14:textId="77777777" w:rsidR="000742C7" w:rsidRDefault="000742C7"/>
    <w:p w14:paraId="129E0A2F" w14:textId="77777777" w:rsidR="000742C7" w:rsidRDefault="00000000">
      <w:r>
        <w:t>IMPORTANT RULES</w:t>
      </w:r>
    </w:p>
    <w:p w14:paraId="53F97B13" w14:textId="77777777" w:rsidR="000742C7" w:rsidRDefault="000742C7"/>
    <w:p w14:paraId="24F3651D" w14:textId="77777777" w:rsidR="000742C7" w:rsidRDefault="00000000">
      <w:r>
        <w:t>- Speak slowly</w:t>
      </w:r>
    </w:p>
    <w:p w14:paraId="287AE1E1" w14:textId="77777777" w:rsidR="000742C7" w:rsidRDefault="00000000">
      <w:r>
        <w:t>- Use small sentences</w:t>
      </w:r>
    </w:p>
    <w:p w14:paraId="0D382E23" w14:textId="77777777" w:rsidR="000742C7" w:rsidRDefault="00000000">
      <w:r>
        <w:t>- Do NOT explain product</w:t>
      </w:r>
    </w:p>
    <w:p w14:paraId="3F4EAD70" w14:textId="77777777" w:rsidR="000742C7" w:rsidRDefault="00000000">
      <w:r>
        <w:t>- Do NOT talk pricing</w:t>
      </w:r>
    </w:p>
    <w:p w14:paraId="4860686B" w14:textId="77777777" w:rsidR="000742C7" w:rsidRDefault="00000000">
      <w:r>
        <w:t>- Do NOT argue</w:t>
      </w:r>
    </w:p>
    <w:p w14:paraId="3592BCB2" w14:textId="77777777" w:rsidR="000742C7" w:rsidRDefault="00000000">
      <w:r>
        <w:t>- Just listen</w:t>
      </w:r>
    </w:p>
    <w:p w14:paraId="595DBAC0" w14:textId="77777777" w:rsidR="000742C7" w:rsidRDefault="000742C7"/>
    <w:p w14:paraId="7BD23987" w14:textId="77777777" w:rsidR="000742C7" w:rsidRDefault="00000000">
      <w:r>
        <w:t>You are learning, not selling.</w:t>
      </w:r>
    </w:p>
    <w:p w14:paraId="4AF5F1D2" w14:textId="77777777" w:rsidR="000742C7" w:rsidRDefault="000742C7"/>
    <w:p w14:paraId="584ACFD7" w14:textId="77777777" w:rsidR="000742C7" w:rsidRDefault="00000000">
      <w:r>
        <w:t>--------------------------------</w:t>
      </w:r>
    </w:p>
    <w:p w14:paraId="4914610B" w14:textId="77777777" w:rsidR="000742C7" w:rsidRDefault="000742C7"/>
    <w:p w14:paraId="2DDBB917" w14:textId="77777777" w:rsidR="000742C7" w:rsidRDefault="00000000">
      <w:r>
        <w:t>DAILY TARGET</w:t>
      </w:r>
    </w:p>
    <w:p w14:paraId="615875E1" w14:textId="77777777" w:rsidR="000742C7" w:rsidRDefault="000742C7"/>
    <w:p w14:paraId="19AF205E" w14:textId="77777777" w:rsidR="000742C7" w:rsidRDefault="00000000">
      <w:r>
        <w:lastRenderedPageBreak/>
        <w:t>5 Calls per day</w:t>
      </w:r>
    </w:p>
    <w:p w14:paraId="6E7971A4" w14:textId="77777777" w:rsidR="000742C7" w:rsidRDefault="00000000">
      <w:r>
        <w:t>Write notes after each call.</w:t>
      </w:r>
    </w:p>
    <w:p w14:paraId="440982F6" w14:textId="77777777" w:rsidR="000742C7" w:rsidRDefault="000742C7"/>
    <w:p w14:paraId="3BF1DDE0" w14:textId="77777777" w:rsidR="000742C7" w:rsidRDefault="00000000">
      <w:r>
        <w:t>Consistency beats perfection.</w:t>
      </w:r>
    </w:p>
    <w:p w14:paraId="48D9B14B" w14:textId="77777777" w:rsidR="000742C7" w:rsidRDefault="000742C7"/>
    <w:sectPr w:rsidR="000742C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9368611">
    <w:abstractNumId w:val="8"/>
  </w:num>
  <w:num w:numId="2" w16cid:durableId="1351954098">
    <w:abstractNumId w:val="6"/>
  </w:num>
  <w:num w:numId="3" w16cid:durableId="1810321082">
    <w:abstractNumId w:val="5"/>
  </w:num>
  <w:num w:numId="4" w16cid:durableId="1043401971">
    <w:abstractNumId w:val="4"/>
  </w:num>
  <w:num w:numId="5" w16cid:durableId="631255522">
    <w:abstractNumId w:val="7"/>
  </w:num>
  <w:num w:numId="6" w16cid:durableId="1612206847">
    <w:abstractNumId w:val="3"/>
  </w:num>
  <w:num w:numId="7" w16cid:durableId="890071945">
    <w:abstractNumId w:val="2"/>
  </w:num>
  <w:num w:numId="8" w16cid:durableId="1970013502">
    <w:abstractNumId w:val="1"/>
  </w:num>
  <w:num w:numId="9" w16cid:durableId="42533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42C7"/>
    <w:rsid w:val="0015074B"/>
    <w:rsid w:val="0029639D"/>
    <w:rsid w:val="002C48E7"/>
    <w:rsid w:val="00326F90"/>
    <w:rsid w:val="00AA1D8D"/>
    <w:rsid w:val="00B47730"/>
    <w:rsid w:val="00C841B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71C148"/>
  <w14:defaultImageDpi w14:val="300"/>
  <w15:docId w15:val="{68D7A0E2-3B2E-440F-8644-2F25AB1D8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varalakshmi maddukuri</cp:lastModifiedBy>
  <cp:revision>2</cp:revision>
  <dcterms:created xsi:type="dcterms:W3CDTF">2026-02-15T05:24:00Z</dcterms:created>
  <dcterms:modified xsi:type="dcterms:W3CDTF">2026-02-15T05:24:00Z</dcterms:modified>
  <cp:category/>
</cp:coreProperties>
</file>